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2694269" w14:textId="379D3A83" w:rsidR="005B431F" w:rsidRPr="0027327E" w:rsidRDefault="00867A1A" w:rsidP="00E65CE9">
      <w:pPr>
        <w:pStyle w:val="Overskrift1"/>
        <w:rPr>
          <w:lang w:val="nb-NO"/>
        </w:rPr>
      </w:pPr>
      <w:r w:rsidRPr="0027327E">
        <w:rPr>
          <w:lang w:val="nb-NO"/>
        </w:rPr>
        <w:t>Tilbudsskjema</w:t>
      </w:r>
      <w:r w:rsidR="00E65CE9" w:rsidRPr="0027327E">
        <w:rPr>
          <w:lang w:val="nb-NO"/>
        </w:rPr>
        <w:t xml:space="preserve"> – vedlegg 5</w:t>
      </w:r>
      <w:r w:rsidRPr="0027327E">
        <w:rPr>
          <w:lang w:val="nb-NO"/>
        </w:rPr>
        <w:br/>
        <w:t>Anskaffelse av nytt kjøkken – Vardø barnehage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5B431F" w:rsidRPr="0027327E" w14:paraId="60F1280C" w14:textId="77777777">
        <w:tc>
          <w:tcPr>
            <w:tcW w:w="4320" w:type="dxa"/>
          </w:tcPr>
          <w:p w14:paraId="5B2593E1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Opplysning</w:t>
            </w:r>
          </w:p>
        </w:tc>
        <w:tc>
          <w:tcPr>
            <w:tcW w:w="4320" w:type="dxa"/>
          </w:tcPr>
          <w:p w14:paraId="4BA7017E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Svar</w:t>
            </w:r>
          </w:p>
        </w:tc>
      </w:tr>
      <w:tr w:rsidR="005B431F" w:rsidRPr="0027327E" w14:paraId="62ECE86F" w14:textId="77777777">
        <w:tc>
          <w:tcPr>
            <w:tcW w:w="4320" w:type="dxa"/>
          </w:tcPr>
          <w:p w14:paraId="1E9A3611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Leverandør</w:t>
            </w:r>
          </w:p>
        </w:tc>
        <w:tc>
          <w:tcPr>
            <w:tcW w:w="4320" w:type="dxa"/>
          </w:tcPr>
          <w:p w14:paraId="1D18FE9F" w14:textId="77777777" w:rsidR="005B431F" w:rsidRPr="0027327E" w:rsidRDefault="005B431F">
            <w:pPr>
              <w:rPr>
                <w:lang w:val="nb-NO"/>
              </w:rPr>
            </w:pPr>
          </w:p>
        </w:tc>
      </w:tr>
      <w:tr w:rsidR="005B431F" w:rsidRPr="0027327E" w14:paraId="77A19F65" w14:textId="77777777">
        <w:tc>
          <w:tcPr>
            <w:tcW w:w="4320" w:type="dxa"/>
          </w:tcPr>
          <w:p w14:paraId="359DDFE3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Organisasjonsnummer</w:t>
            </w:r>
          </w:p>
        </w:tc>
        <w:tc>
          <w:tcPr>
            <w:tcW w:w="4320" w:type="dxa"/>
          </w:tcPr>
          <w:p w14:paraId="04A2E115" w14:textId="77777777" w:rsidR="005B431F" w:rsidRPr="0027327E" w:rsidRDefault="005B431F">
            <w:pPr>
              <w:rPr>
                <w:lang w:val="nb-NO"/>
              </w:rPr>
            </w:pPr>
          </w:p>
        </w:tc>
      </w:tr>
      <w:tr w:rsidR="005B431F" w:rsidRPr="0027327E" w14:paraId="7ED21B44" w14:textId="77777777">
        <w:tc>
          <w:tcPr>
            <w:tcW w:w="4320" w:type="dxa"/>
          </w:tcPr>
          <w:p w14:paraId="0E6CCB73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Kontaktperson</w:t>
            </w:r>
          </w:p>
        </w:tc>
        <w:tc>
          <w:tcPr>
            <w:tcW w:w="4320" w:type="dxa"/>
          </w:tcPr>
          <w:p w14:paraId="7EC5A183" w14:textId="77777777" w:rsidR="005B431F" w:rsidRPr="0027327E" w:rsidRDefault="005B431F">
            <w:pPr>
              <w:rPr>
                <w:lang w:val="nb-NO"/>
              </w:rPr>
            </w:pPr>
          </w:p>
        </w:tc>
      </w:tr>
      <w:tr w:rsidR="005B431F" w:rsidRPr="0027327E" w14:paraId="42A793E8" w14:textId="77777777">
        <w:tc>
          <w:tcPr>
            <w:tcW w:w="4320" w:type="dxa"/>
          </w:tcPr>
          <w:p w14:paraId="5D6D097F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Telefon</w:t>
            </w:r>
          </w:p>
        </w:tc>
        <w:tc>
          <w:tcPr>
            <w:tcW w:w="4320" w:type="dxa"/>
          </w:tcPr>
          <w:p w14:paraId="3B12287A" w14:textId="77777777" w:rsidR="005B431F" w:rsidRPr="0027327E" w:rsidRDefault="005B431F">
            <w:pPr>
              <w:rPr>
                <w:lang w:val="nb-NO"/>
              </w:rPr>
            </w:pPr>
          </w:p>
        </w:tc>
      </w:tr>
      <w:tr w:rsidR="005B431F" w:rsidRPr="0027327E" w14:paraId="78A58A2D" w14:textId="77777777">
        <w:tc>
          <w:tcPr>
            <w:tcW w:w="4320" w:type="dxa"/>
          </w:tcPr>
          <w:p w14:paraId="31E1FEFA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E-post</w:t>
            </w:r>
          </w:p>
        </w:tc>
        <w:tc>
          <w:tcPr>
            <w:tcW w:w="4320" w:type="dxa"/>
          </w:tcPr>
          <w:p w14:paraId="45FF928A" w14:textId="77777777" w:rsidR="005B431F" w:rsidRPr="0027327E" w:rsidRDefault="005B431F">
            <w:pPr>
              <w:rPr>
                <w:lang w:val="nb-NO"/>
              </w:rPr>
            </w:pPr>
          </w:p>
        </w:tc>
      </w:tr>
      <w:tr w:rsidR="005B431F" w:rsidRPr="0027327E" w14:paraId="30AE0861" w14:textId="77777777">
        <w:tc>
          <w:tcPr>
            <w:tcW w:w="4320" w:type="dxa"/>
          </w:tcPr>
          <w:p w14:paraId="01B2DC95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Tilbudsdato</w:t>
            </w:r>
          </w:p>
        </w:tc>
        <w:tc>
          <w:tcPr>
            <w:tcW w:w="4320" w:type="dxa"/>
          </w:tcPr>
          <w:p w14:paraId="45C4F9C0" w14:textId="77777777" w:rsidR="005B431F" w:rsidRPr="0027327E" w:rsidRDefault="005B431F">
            <w:pPr>
              <w:rPr>
                <w:lang w:val="nb-NO"/>
              </w:rPr>
            </w:pPr>
          </w:p>
        </w:tc>
      </w:tr>
      <w:tr w:rsidR="005B431F" w:rsidRPr="0027327E" w14:paraId="7AF885EE" w14:textId="77777777">
        <w:tc>
          <w:tcPr>
            <w:tcW w:w="4320" w:type="dxa"/>
          </w:tcPr>
          <w:p w14:paraId="1F84429D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Vedståelsesfrist</w:t>
            </w:r>
          </w:p>
        </w:tc>
        <w:tc>
          <w:tcPr>
            <w:tcW w:w="4320" w:type="dxa"/>
          </w:tcPr>
          <w:p w14:paraId="2FFC3E8D" w14:textId="77777777" w:rsidR="005B431F" w:rsidRPr="0027327E" w:rsidRDefault="005B431F">
            <w:pPr>
              <w:rPr>
                <w:lang w:val="nb-NO"/>
              </w:rPr>
            </w:pPr>
          </w:p>
        </w:tc>
      </w:tr>
    </w:tbl>
    <w:p w14:paraId="2B36EC14" w14:textId="77777777" w:rsidR="005B431F" w:rsidRPr="0027327E" w:rsidRDefault="00867A1A">
      <w:pPr>
        <w:pStyle w:val="Overskrift2"/>
        <w:rPr>
          <w:lang w:val="nb-NO"/>
        </w:rPr>
      </w:pPr>
      <w:r w:rsidRPr="0027327E">
        <w:rPr>
          <w:lang w:val="nb-NO"/>
        </w:rPr>
        <w:t>Bekreftelser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5B431F" w:rsidRPr="0027327E" w14:paraId="484035A3" w14:textId="77777777">
        <w:tc>
          <w:tcPr>
            <w:tcW w:w="4320" w:type="dxa"/>
          </w:tcPr>
          <w:p w14:paraId="750B9567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Punkt</w:t>
            </w:r>
          </w:p>
        </w:tc>
        <w:tc>
          <w:tcPr>
            <w:tcW w:w="4320" w:type="dxa"/>
          </w:tcPr>
          <w:p w14:paraId="586F7DF6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Ja/Nei/Beskrivelse</w:t>
            </w:r>
          </w:p>
        </w:tc>
      </w:tr>
      <w:tr w:rsidR="005B431F" w:rsidRPr="0027327E" w14:paraId="0F87DEA1" w14:textId="77777777">
        <w:tc>
          <w:tcPr>
            <w:tcW w:w="4320" w:type="dxa"/>
          </w:tcPr>
          <w:p w14:paraId="62567DF0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Tilbudet omfatter komplett leveranse iht. konkurransegrunnlaget</w:t>
            </w:r>
          </w:p>
        </w:tc>
        <w:tc>
          <w:tcPr>
            <w:tcW w:w="4320" w:type="dxa"/>
          </w:tcPr>
          <w:p w14:paraId="2B2A4438" w14:textId="77777777" w:rsidR="005B431F" w:rsidRPr="0027327E" w:rsidRDefault="005B431F">
            <w:pPr>
              <w:rPr>
                <w:lang w:val="nb-NO"/>
              </w:rPr>
            </w:pPr>
          </w:p>
        </w:tc>
      </w:tr>
      <w:tr w:rsidR="005B431F" w:rsidRPr="0027327E" w14:paraId="4CF8E998" w14:textId="77777777">
        <w:tc>
          <w:tcPr>
            <w:tcW w:w="4320" w:type="dxa"/>
          </w:tcPr>
          <w:p w14:paraId="6A74887F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Alle priser er eksklusive merverdiavgift</w:t>
            </w:r>
          </w:p>
        </w:tc>
        <w:tc>
          <w:tcPr>
            <w:tcW w:w="4320" w:type="dxa"/>
          </w:tcPr>
          <w:p w14:paraId="13A57151" w14:textId="77777777" w:rsidR="005B431F" w:rsidRPr="0027327E" w:rsidRDefault="005B431F">
            <w:pPr>
              <w:rPr>
                <w:lang w:val="nb-NO"/>
              </w:rPr>
            </w:pPr>
          </w:p>
        </w:tc>
      </w:tr>
      <w:tr w:rsidR="005B431F" w:rsidRPr="0027327E" w14:paraId="6F22F685" w14:textId="77777777">
        <w:tc>
          <w:tcPr>
            <w:tcW w:w="4320" w:type="dxa"/>
          </w:tcPr>
          <w:p w14:paraId="04265CC4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Leveringstid er oppgitt</w:t>
            </w:r>
          </w:p>
        </w:tc>
        <w:tc>
          <w:tcPr>
            <w:tcW w:w="4320" w:type="dxa"/>
          </w:tcPr>
          <w:p w14:paraId="4EC177EF" w14:textId="77777777" w:rsidR="005B431F" w:rsidRPr="0027327E" w:rsidRDefault="005B431F">
            <w:pPr>
              <w:rPr>
                <w:lang w:val="nb-NO"/>
              </w:rPr>
            </w:pPr>
          </w:p>
        </w:tc>
      </w:tr>
      <w:tr w:rsidR="005B431F" w:rsidRPr="0027327E" w14:paraId="6E7BE569" w14:textId="77777777">
        <w:tc>
          <w:tcPr>
            <w:tcW w:w="4320" w:type="dxa"/>
          </w:tcPr>
          <w:p w14:paraId="2B583F55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FDV-dokumentasjon leveres</w:t>
            </w:r>
          </w:p>
        </w:tc>
        <w:tc>
          <w:tcPr>
            <w:tcW w:w="4320" w:type="dxa"/>
          </w:tcPr>
          <w:p w14:paraId="738272D2" w14:textId="77777777" w:rsidR="005B431F" w:rsidRPr="0027327E" w:rsidRDefault="005B431F">
            <w:pPr>
              <w:rPr>
                <w:lang w:val="nb-NO"/>
              </w:rPr>
            </w:pPr>
          </w:p>
        </w:tc>
      </w:tr>
      <w:tr w:rsidR="005B431F" w:rsidRPr="0027327E" w14:paraId="5E082FD7" w14:textId="77777777">
        <w:tc>
          <w:tcPr>
            <w:tcW w:w="4320" w:type="dxa"/>
          </w:tcPr>
          <w:p w14:paraId="221CE867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Garanti- og servicevilkår vedlagt</w:t>
            </w:r>
          </w:p>
        </w:tc>
        <w:tc>
          <w:tcPr>
            <w:tcW w:w="4320" w:type="dxa"/>
          </w:tcPr>
          <w:p w14:paraId="4A0C899D" w14:textId="77777777" w:rsidR="005B431F" w:rsidRPr="0027327E" w:rsidRDefault="005B431F">
            <w:pPr>
              <w:rPr>
                <w:lang w:val="nb-NO"/>
              </w:rPr>
            </w:pPr>
          </w:p>
        </w:tc>
      </w:tr>
      <w:tr w:rsidR="005B431F" w:rsidRPr="0027327E" w14:paraId="7832A3F1" w14:textId="77777777">
        <w:tc>
          <w:tcPr>
            <w:tcW w:w="4320" w:type="dxa"/>
          </w:tcPr>
          <w:p w14:paraId="7B2022D8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Miljødokumentasjon vedlagt</w:t>
            </w:r>
          </w:p>
        </w:tc>
        <w:tc>
          <w:tcPr>
            <w:tcW w:w="4320" w:type="dxa"/>
          </w:tcPr>
          <w:p w14:paraId="1AE5AD36" w14:textId="77777777" w:rsidR="005B431F" w:rsidRPr="0027327E" w:rsidRDefault="005B431F">
            <w:pPr>
              <w:rPr>
                <w:lang w:val="nb-NO"/>
              </w:rPr>
            </w:pPr>
          </w:p>
        </w:tc>
      </w:tr>
      <w:tr w:rsidR="005B431F" w:rsidRPr="0027327E" w14:paraId="188C8FAB" w14:textId="77777777">
        <w:tc>
          <w:tcPr>
            <w:tcW w:w="4320" w:type="dxa"/>
          </w:tcPr>
          <w:p w14:paraId="49C83EA6" w14:textId="77777777" w:rsidR="005B431F" w:rsidRPr="0027327E" w:rsidRDefault="00867A1A">
            <w:pPr>
              <w:rPr>
                <w:lang w:val="nb-NO"/>
              </w:rPr>
            </w:pPr>
            <w:r w:rsidRPr="0027327E">
              <w:rPr>
                <w:lang w:val="nb-NO"/>
              </w:rPr>
              <w:t>Eventuelle forbehold er oppgitt</w:t>
            </w:r>
          </w:p>
        </w:tc>
        <w:tc>
          <w:tcPr>
            <w:tcW w:w="4320" w:type="dxa"/>
          </w:tcPr>
          <w:p w14:paraId="221847F0" w14:textId="77777777" w:rsidR="005B431F" w:rsidRPr="0027327E" w:rsidRDefault="005B431F">
            <w:pPr>
              <w:rPr>
                <w:lang w:val="nb-NO"/>
              </w:rPr>
            </w:pPr>
          </w:p>
        </w:tc>
      </w:tr>
    </w:tbl>
    <w:p w14:paraId="63703F8D" w14:textId="77777777" w:rsidR="005B431F" w:rsidRPr="0027327E" w:rsidRDefault="00867A1A">
      <w:pPr>
        <w:pStyle w:val="Overskrift2"/>
        <w:rPr>
          <w:lang w:val="nb-NO"/>
        </w:rPr>
      </w:pPr>
      <w:r w:rsidRPr="0027327E">
        <w:rPr>
          <w:lang w:val="nb-NO"/>
        </w:rPr>
        <w:t>Leveringstid</w:t>
      </w:r>
    </w:p>
    <w:p w14:paraId="6442F969" w14:textId="77777777" w:rsidR="005B431F" w:rsidRPr="0027327E" w:rsidRDefault="00867A1A">
      <w:pPr>
        <w:rPr>
          <w:lang w:val="nb-NO"/>
        </w:rPr>
      </w:pPr>
      <w:r w:rsidRPr="0027327E">
        <w:rPr>
          <w:lang w:val="nb-NO"/>
        </w:rPr>
        <w:t>Oppstart:</w:t>
      </w:r>
      <w:r w:rsidRPr="0027327E">
        <w:rPr>
          <w:lang w:val="nb-NO"/>
        </w:rPr>
        <w:br/>
        <w:t>Ferdigstillelse:</w:t>
      </w:r>
      <w:r w:rsidRPr="0027327E">
        <w:rPr>
          <w:lang w:val="nb-NO"/>
        </w:rPr>
        <w:br/>
      </w:r>
    </w:p>
    <w:p w14:paraId="78670E47" w14:textId="77777777" w:rsidR="005B431F" w:rsidRPr="0027327E" w:rsidRDefault="00867A1A">
      <w:pPr>
        <w:pStyle w:val="Overskrift2"/>
        <w:rPr>
          <w:lang w:val="nb-NO"/>
        </w:rPr>
      </w:pPr>
      <w:r w:rsidRPr="0027327E">
        <w:rPr>
          <w:lang w:val="nb-NO"/>
        </w:rPr>
        <w:t>Garantier</w:t>
      </w:r>
    </w:p>
    <w:p w14:paraId="249BB188" w14:textId="77777777" w:rsidR="005B431F" w:rsidRPr="0027327E" w:rsidRDefault="00867A1A">
      <w:pPr>
        <w:rPr>
          <w:lang w:val="nb-NO"/>
        </w:rPr>
      </w:pPr>
      <w:r w:rsidRPr="0027327E">
        <w:rPr>
          <w:lang w:val="nb-NO"/>
        </w:rPr>
        <w:t>Innredning:</w:t>
      </w:r>
      <w:r w:rsidRPr="0027327E">
        <w:rPr>
          <w:lang w:val="nb-NO"/>
        </w:rPr>
        <w:br/>
        <w:t>Hvitevarer:</w:t>
      </w:r>
      <w:r w:rsidRPr="0027327E">
        <w:rPr>
          <w:lang w:val="nb-NO"/>
        </w:rPr>
        <w:br/>
        <w:t>Montering:</w:t>
      </w:r>
      <w:r w:rsidRPr="0027327E">
        <w:rPr>
          <w:lang w:val="nb-NO"/>
        </w:rPr>
        <w:br/>
      </w:r>
    </w:p>
    <w:p w14:paraId="03F66BED" w14:textId="77777777" w:rsidR="005B431F" w:rsidRPr="0027327E" w:rsidRDefault="00867A1A">
      <w:pPr>
        <w:pStyle w:val="Overskrift2"/>
        <w:rPr>
          <w:lang w:val="nb-NO"/>
        </w:rPr>
      </w:pPr>
      <w:r w:rsidRPr="0027327E">
        <w:rPr>
          <w:lang w:val="nb-NO"/>
        </w:rPr>
        <w:t>Forbehold</w:t>
      </w:r>
    </w:p>
    <w:p w14:paraId="1F971B72" w14:textId="77777777" w:rsidR="005B431F" w:rsidRPr="0027327E" w:rsidRDefault="00867A1A">
      <w:pPr>
        <w:rPr>
          <w:lang w:val="nb-NO"/>
        </w:rPr>
      </w:pPr>
      <w:r w:rsidRPr="0027327E">
        <w:rPr>
          <w:lang w:val="nb-NO"/>
        </w:rPr>
        <w:t>Oppgi alle forbehold. Dersom ingen: skriv 'Ingen'.</w:t>
      </w:r>
    </w:p>
    <w:p w14:paraId="0304AEAC" w14:textId="77777777" w:rsidR="005B431F" w:rsidRPr="0027327E" w:rsidRDefault="00867A1A">
      <w:pPr>
        <w:pStyle w:val="Overskrift2"/>
        <w:rPr>
          <w:lang w:val="nb-NO"/>
        </w:rPr>
      </w:pPr>
      <w:r w:rsidRPr="0027327E">
        <w:rPr>
          <w:lang w:val="nb-NO"/>
        </w:rPr>
        <w:t>Signatur</w:t>
      </w:r>
    </w:p>
    <w:p w14:paraId="65ADB02F" w14:textId="77777777" w:rsidR="005B431F" w:rsidRPr="0027327E" w:rsidRDefault="00867A1A">
      <w:pPr>
        <w:rPr>
          <w:lang w:val="nb-NO"/>
        </w:rPr>
      </w:pPr>
      <w:r w:rsidRPr="0027327E">
        <w:rPr>
          <w:lang w:val="nb-NO"/>
        </w:rPr>
        <w:t>Sted/dato: ___________________</w:t>
      </w:r>
      <w:r w:rsidRPr="0027327E">
        <w:rPr>
          <w:lang w:val="nb-NO"/>
        </w:rPr>
        <w:br/>
      </w:r>
      <w:r w:rsidRPr="0027327E">
        <w:rPr>
          <w:lang w:val="nb-NO"/>
        </w:rPr>
        <w:br/>
        <w:t>Signatur: ___________________</w:t>
      </w:r>
    </w:p>
    <w:sectPr w:rsidR="005B431F" w:rsidRPr="0027327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97152881">
    <w:abstractNumId w:val="8"/>
  </w:num>
  <w:num w:numId="2" w16cid:durableId="259531096">
    <w:abstractNumId w:val="6"/>
  </w:num>
  <w:num w:numId="3" w16cid:durableId="1076248094">
    <w:abstractNumId w:val="5"/>
  </w:num>
  <w:num w:numId="4" w16cid:durableId="1807965043">
    <w:abstractNumId w:val="4"/>
  </w:num>
  <w:num w:numId="5" w16cid:durableId="791366817">
    <w:abstractNumId w:val="7"/>
  </w:num>
  <w:num w:numId="6" w16cid:durableId="194732474">
    <w:abstractNumId w:val="3"/>
  </w:num>
  <w:num w:numId="7" w16cid:durableId="655186210">
    <w:abstractNumId w:val="2"/>
  </w:num>
  <w:num w:numId="8" w16cid:durableId="1543009838">
    <w:abstractNumId w:val="1"/>
  </w:num>
  <w:num w:numId="9" w16cid:durableId="195146811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2AE8"/>
    <w:rsid w:val="0015074B"/>
    <w:rsid w:val="0027327E"/>
    <w:rsid w:val="0029639D"/>
    <w:rsid w:val="003201ED"/>
    <w:rsid w:val="00326F90"/>
    <w:rsid w:val="005B431F"/>
    <w:rsid w:val="00867A1A"/>
    <w:rsid w:val="00AA1D8D"/>
    <w:rsid w:val="00B47730"/>
    <w:rsid w:val="00CB0664"/>
    <w:rsid w:val="00E65CE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007313"/>
  <w14:defaultImageDpi w14:val="300"/>
  <w15:docId w15:val="{073CBC30-6254-EE48-81F4-A7F47AAC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4B89E5D6909458B4988AD93FB4313" ma:contentTypeVersion="3" ma:contentTypeDescription="Opprett et nytt dokument." ma:contentTypeScope="" ma:versionID="3da477dd9d2f7b4c43d671a58eef75eb">
  <xsd:schema xmlns:xsd="http://www.w3.org/2001/XMLSchema" xmlns:xs="http://www.w3.org/2001/XMLSchema" xmlns:p="http://schemas.microsoft.com/office/2006/metadata/properties" xmlns:ns2="de719eba-52d2-480e-b317-8ff7d9e41da0" targetNamespace="http://schemas.microsoft.com/office/2006/metadata/properties" ma:root="true" ma:fieldsID="59a068f343aa0dd1689557d0b47fc618" ns2:_="">
    <xsd:import namespace="de719eba-52d2-480e-b317-8ff7d9e41d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19eba-52d2-480e-b317-8ff7d9e41d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28A189-D848-4425-BEE3-E9C55E6077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30F3D6-9944-44BE-9510-AF6689CEE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719eba-52d2-480e-b317-8ff7d9e41d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5A9E48-0EC4-4DEB-946A-37F144DF7C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642</Characters>
  <Application>Microsoft Office Word</Application>
  <DocSecurity>0</DocSecurity>
  <Lines>58</Lines>
  <Paragraphs>32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Vardø kommune</Company>
  <LinksUpToDate>false</LinksUpToDate>
  <CharactersWithSpaces>680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Hermann Westlie</dc:creator>
  <cp:keywords/>
  <dc:description/>
  <cp:lastModifiedBy>Hermann Westlie</cp:lastModifiedBy>
  <cp:revision>4</cp:revision>
  <dcterms:created xsi:type="dcterms:W3CDTF">2013-12-23T23:15:00Z</dcterms:created>
  <dcterms:modified xsi:type="dcterms:W3CDTF">2026-06-26T07:27:00Z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0x0101008034B89E5D6909458B4988AD93FB4313</vt:lpwstr>
  </property>
</Properties>
</file>